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Дерматовенерология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02:51 МСК · База обновлена: 29.08.2026, 02:42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Дерматовенерология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Девушка 25 лет обратилась на прием дерматовенеролога.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появление высыпаний на коже туловища, задней поверхности шеи и верхних конечностей, сопровождающиеся интенсивным зудом.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Считает себя больной с 7 лет, когда впервые после употребления в пищу 250 мл цельного коровьего молока появились эритематозно-везикулёзные высыпания на коже щёк, эритематозно-папулёзные на коже туловища и конечностей. Обращалась к дерматологу. Назначались антигистаминные препараты и топические глюкокортикостероиды – с временным положительным эффектом. Кратность обострений заболевания составляла 1 раз в 2-3 года, преимущественно в зимне-осеннее время.</w:t>
      </w:r>
    </w:p>
    <w:p>
      <w:pPr>
        <w:spacing w:after="58"/>
      </w:pPr>
      <w:r>
        <w:rPr>
          <w:b w:val="0"/>
          <w:i w:val="0"/>
        </w:rPr>
        <w:t>Следует отметить, что больная периодически применяла топические глюкокортикостероиды – с временным положительным эффектом. Три недели назад больная отмечала периодическое появление новых очагов лихенификации в области сгибательной поверхности локтевых суставов, задней поверхности шеи и туловища, сопровождавшихся интенсивным зудом. Самостоятельно применяла увлажняющие кремы и мази с глюкокортикостероидами – с незначительным положительным эффектом.</w:t>
      </w:r>
    </w:p>
    <w:p>
      <w:pPr>
        <w:spacing w:after="58"/>
      </w:pPr>
      <w:r>
        <w:rPr>
          <w:b w:val="0"/>
          <w:i w:val="0"/>
        </w:rPr>
        <w:t>Настоящее обострение возникло неделю назад, когда после перенесенной острой респираторной вирусной инфекции (ОРВИ) отметила появление эритемы, шелушения на коже туловища и верхних конечностей, а позже – распространенных везикулезных элементов, сопровождавшихся интенсивным зудом и повышением температуры до 38.1</w:t>
      </w:r>
      <w:r>
        <w:rPr>
          <w:b w:val="0"/>
          <w:i w:val="0"/>
          <w:vertAlign w:val="superscript"/>
        </w:rPr>
        <w:t>0</w:t>
      </w:r>
      <w:r>
        <w:rPr>
          <w:b w:val="0"/>
          <w:i w:val="0"/>
        </w:rPr>
        <w:t>С, в связи с чем обратилась к дерматологу для уточнения диагноза и дальнейшей тактики ведения.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Хронический ринит (ремиссия).</w:t>
      </w:r>
    </w:p>
    <w:p>
      <w:pPr>
        <w:spacing w:after="58"/>
      </w:pPr>
      <w:r>
        <w:rPr>
          <w:b w:val="0"/>
          <w:i w:val="0"/>
        </w:rPr>
        <w:t>* Не курит.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имеет.</w:t>
      </w:r>
    </w:p>
    <w:p>
      <w:pPr>
        <w:spacing w:after="58"/>
      </w:pPr>
      <w:r>
        <w:rPr>
          <w:b w:val="0"/>
          <w:i w:val="0"/>
        </w:rPr>
        <w:t>* Аллергическая реакция на клиндамицин в виде высыпаний и зуда.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Вес 56 кг, рост 170 см. Температура тела 38.1</w:t>
      </w:r>
      <w:r>
        <w:rPr>
          <w:b w:val="0"/>
          <w:i w:val="0"/>
          <w:vertAlign w:val="superscript"/>
        </w:rPr>
        <w:t>0</w:t>
      </w:r>
      <w:r>
        <w:rPr>
          <w:b w:val="0"/>
          <w:i w:val="0"/>
        </w:rPr>
        <w:t>С.</w:t>
      </w:r>
    </w:p>
    <w:p>
      <w:pPr>
        <w:spacing w:after="58"/>
      </w:pPr>
      <w:r>
        <w:rPr>
          <w:b w:val="0"/>
          <w:i w:val="0"/>
        </w:rPr>
        <w:t>Поражение кожи островоспалительного характера. Высыпания локализуются на коже задней поверхности шеи, туловища, тыльной поверхности кистей, сгибательной поверхности локтевых суставов, предплечий, плеч и представлены лихенифицированными очагами поражения, ярко-розового цвета, с резкими границами, плоской формы, неправильных очертаний и множественными мелкими сгруппированными везикулезными элементами с пупковидным вдавлением в центре, распространенными пустулами, шелушением и экскориациями на поверхности. Субъективно: беспокоит интенсивный зуд. SCORAD=30.</w:t>
      </w:r>
    </w:p>
    <w:p>
      <w:r>
        <w:drawing>
          <wp:inline xmlns:a="http://schemas.openxmlformats.org/drawingml/2006/main" xmlns:pic="http://schemas.openxmlformats.org/drawingml/2006/picture">
            <wp:extent cx="5303520" cy="3977639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a4b874c927ec5ddb7b84d054c7ab51250c215d3a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97763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</w:t>
      </w:r>
    </w:p>
    <w:p>
      <w:r>
        <w:drawing>
          <wp:inline xmlns:a="http://schemas.openxmlformats.org/drawingml/2006/main" xmlns:pic="http://schemas.openxmlformats.org/drawingml/2006/picture">
            <wp:extent cx="5303520" cy="3936206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dd65ba1519e42594a525d43d270c524067268eae.jp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93620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подтверждения диагноза необходимо исследовать уровень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ТТГ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общего IgE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прямого билирубина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холестерина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общего IgE</w:t>
      </w:r>
    </w:p>
    <w:p>
      <w:pPr>
        <w:spacing w:after="58"/>
      </w:pPr>
      <w:r>
        <w:rPr>
          <w:b w:val="0"/>
          <w:i w:val="0"/>
        </w:rPr>
        <w:t>Одним из главных лабораторных исследований относят определение уровня общего IgE. Аллергены вызывают острые IgE-опосредованные тучно-клеточно зависимые обострения заболевания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Атопический дерматит, 2024 г.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Для подтверждения диагноза необходимо дополнительно исследовать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патогистологическое исследование биоптата везикулезных очагов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специфический IgE к пищевым аллергенам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содержание IgA-антител к эндомизию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содержание IgA-антител к тканевой трансглютаминазе в крови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специфический IgE к пищевым аллергенам</w:t>
      </w:r>
    </w:p>
    <w:p>
      <w:pPr>
        <w:spacing w:after="58"/>
      </w:pPr>
      <w:r>
        <w:rPr>
          <w:b w:val="0"/>
          <w:i w:val="0"/>
        </w:rPr>
        <w:t>У больной наблюдалась сенсибилизация к коровьему молоку, что говорит о необходимости исследования специфического IgE к пищевому аллергену. При данном заболевании необходимо исследовать уровень IgE к различным аллергенам (пищевым, бытовым, антигенам растительного, животного, химического происхождения)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Атопический дерматит, 2024 г.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Наиболее вероятный диагноз для данной ситуации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Атопический дерматит, осложненный вторичной пиодермией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Хроническая экзема, осложненная герпесвирусной инфекцией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Простой герпес (диссеминированная форма), остиофолликулит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Атопический дерматит, осложненный герпетической экземой Капоши и вторичной пиодермией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Атопический дерматит, осложненный герпетической экземой Капоши и вторичной пиодермией</w:t>
      </w:r>
    </w:p>
    <w:p>
      <w:pPr>
        <w:spacing w:after="58"/>
      </w:pPr>
      <w:r>
        <w:rPr>
          <w:b w:val="0"/>
          <w:i w:val="0"/>
        </w:rPr>
        <w:t>Критерии диагноза атопический дерматит:</w:t>
      </w:r>
    </w:p>
    <w:p>
      <w:pPr>
        <w:spacing w:after="58"/>
      </w:pPr>
      <w:r>
        <w:rPr>
          <w:b w:val="0"/>
          <w:i w:val="0"/>
        </w:rPr>
        <w:t>Критерии герпетиформной экземы Капоши:</w:t>
      </w:r>
    </w:p>
    <w:p>
      <w:pPr>
        <w:spacing w:after="58"/>
      </w:pPr>
      <w:r>
        <w:rPr>
          <w:b w:val="0"/>
          <w:i w:val="0"/>
        </w:rPr>
        <w:t>Критерии вторичной пиодермии:</w:t>
      </w:r>
    </w:p>
    <w:p>
      <w:pPr>
        <w:spacing w:after="58"/>
      </w:pPr>
      <w:r>
        <w:rPr>
          <w:b w:val="0"/>
          <w:i w:val="0"/>
        </w:rPr>
        <w:t>Клинические данные: повышение температуры тела до 38.1</w:t>
      </w:r>
      <w:r>
        <w:rPr>
          <w:b w:val="0"/>
          <w:i w:val="0"/>
          <w:vertAlign w:val="superscript"/>
        </w:rPr>
        <w:t>0</w:t>
      </w:r>
      <w:r>
        <w:rPr>
          <w:b w:val="0"/>
          <w:i w:val="0"/>
        </w:rPr>
        <w:t>С, появление диссеминированных пустулезных элементов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Клинические рекомендации Минздрава России. Простой герпес (ПГ) у взрослых, 2025 г.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Атопический дерматит / С. В. Кошкин, М. Б. Дрождина. - Москва : ГЭОТАР-Медиа, 2020. - 112 с. (Серия "Библиотека врача-специалиста") - ISBN 978-5-9704-5793-1.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Дерматовенерология. Национальное руководство. Краткое издание / под ред. Ю. С. Бутова, Ю. К. Скрипкина, О. Л. Иванова. - Москва : ГЭОТАР-Медиа, 2020. - 896 с. - 896 с. - ISBN 978-5-9704-5708-5</w:t>
      </w:r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Атопический дерматит, 2024 г.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К главным диагностическим критериям атопического дерматита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складки на задней поверхности шеи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красный дермографизм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начало заболевания во взрослом возрасте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сезонность обострений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сезонность обострений</w:t>
      </w:r>
    </w:p>
    <w:p>
      <w:pPr>
        <w:spacing w:after="58"/>
      </w:pPr>
      <w:r>
        <w:rPr>
          <w:b w:val="0"/>
          <w:i w:val="0"/>
        </w:rPr>
        <w:t>Согласно клиническим рекомендациям Дерматовенерология (2015 г.) к одному из главных диагностических критериев атопического дерматита относят сезонность обострений (ухудшение процесса в холодное время года и улучшение летом)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Атопический дерматит, 2024 г.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 xml:space="preserve">Дальнейшее обследование и лечение пациента должно проводиться в условиях </w:t>
      </w:r>
      <w:r>
        <w:rPr>
          <w:b w:val="0"/>
          <w:i w:val="0"/>
        </w:rPr>
        <w:t>_________________</w:t>
      </w:r>
      <w:r>
        <w:rPr>
          <w:b w:val="0"/>
          <w:i w:val="0"/>
        </w:rPr>
        <w:t xml:space="preserve"> отделения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хирургического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терапевтического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амбулаторного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«дневного стационара»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терапевтического</w:t>
      </w:r>
    </w:p>
    <w:p>
      <w:pPr>
        <w:spacing w:after="58"/>
      </w:pPr>
      <w:r>
        <w:rPr>
          <w:b w:val="0"/>
          <w:i w:val="0"/>
        </w:rPr>
        <w:t>Согласно условиям задачи, у больной отмечается атопический дерматит средней степени тяжести (SCORAD=30), осложненный герпетической экземой Капоши и вторичной пиодермией, что требует лечения в стационарных условиях.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Атопический дерматит, 2024 г.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объеме системной терапии данной пациентке показано назначение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седативных антигистаминных препаратов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системных глюкокортикостероидов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циклоспорина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метотрексата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седативных антигистаминных препаратов</w:t>
      </w:r>
    </w:p>
    <w:p>
      <w:pPr>
        <w:spacing w:after="58"/>
      </w:pPr>
      <w:r>
        <w:rPr>
          <w:b w:val="0"/>
          <w:i w:val="0"/>
        </w:rPr>
        <w:t>У больной отмечается среднетяжелая степень рецидивирующего атопического дерматита (SCORAD=30, интенсивный зуд)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Атопический дерматит, 2024 г.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Для патогенетической терапии данной формы дерматита необходимо назначение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преднизолона 60 мг/сут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цефуроксима 750 мг в/м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ацикловира 1000 мг/сутки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бензилпенициллина натриевой соли 2000000 ЕД/сут в/м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ацикловира 1000 мг/сутки</w:t>
      </w:r>
    </w:p>
    <w:p>
      <w:pPr>
        <w:spacing w:after="58"/>
      </w:pPr>
      <w:r>
        <w:rPr>
          <w:b w:val="0"/>
          <w:i w:val="0"/>
        </w:rPr>
        <w:t>У больной развилось осложнение – герпетическая экзема Капоши. Герпетическая экзема Капоши, или вариолиформный пустулез Юлиусберга – это осложнение хронических дерматозов, в данном случае атопического дерматита, спровоцированное вирусом простого герпеса.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Клинические рекомендации Минздрава России. Простой герпес (ПГ) у взрослых, 2025 г.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8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Дифференциальный диагноз необходимо проводить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истинной акантолитической пузырчаткой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рожистым воспалением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герпетиформным дерматитом Дюринга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аллергическим контактным дерматитом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рожистым воспалением</w:t>
      </w:r>
    </w:p>
    <w:p>
      <w:pPr>
        <w:spacing w:after="58"/>
      </w:pPr>
      <w:r>
        <w:rPr>
          <w:b w:val="0"/>
          <w:i w:val="0"/>
        </w:rPr>
        <w:t>В отличие от ОГ рожа характеризуется более яркой гиперемией, большей отграниченностью отека от окружающей здоровой кожи, валикообразными, неровными краями.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КЛИНИЧЕСКИЕ РЕКОМЕНДАЦИИ. ПРОСТОЙ ГЕРПЕС У ВЗРОСЛЫХ, 2014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Топической терапией, которую необходимо назначить больной,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мазь Ацикловир, мази с антибиотиком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ингибиторы кальциневрина, мазь Ацикловир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топические ГКС мази, мазь Ацикловир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эмоленты, мазь Ацикловир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мазь Ацикловир, мази с антибиотиком</w:t>
      </w:r>
    </w:p>
    <w:p>
      <w:pPr>
        <w:spacing w:after="58"/>
      </w:pPr>
      <w:r>
        <w:rPr>
          <w:b w:val="0"/>
          <w:i w:val="0"/>
        </w:rPr>
        <w:t>У больной наблюдаются клинические проявления герпесвирусной инфекции и пиодермии, что требует назначения мазей с антибиотиками и противовирусных топических препаратов.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Атопический дерматит, 2024 г.</w:t>
        </w:r>
      </w:hyperlink>
    </w:p>
    <w:p>
      <w:pPr>
        <w:spacing w:after="58"/>
      </w:pPr>
      <w:hyperlink r:id="rId4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Применение топических глюкокортикостероидов противопоказано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микробной экземе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системной склеродермии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вирусных инфекциях кожи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дискоидной красной волчанке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вирусных инфекциях кожи</w:t>
      </w:r>
    </w:p>
    <w:p>
      <w:pPr>
        <w:spacing w:after="58"/>
      </w:pPr>
      <w:r>
        <w:rPr>
          <w:b w:val="0"/>
          <w:i w:val="0"/>
        </w:rPr>
        <w:t>Поскольку топические глюкокортикостероиды обладают выраженным иммуносупрессивным действием, топические глюкокортикостероиды противопоказаны при лечении вирусных инфекций кожи.</w:t>
      </w:r>
    </w:p>
    <w:p>
      <w:pPr>
        <w:spacing w:after="58"/>
      </w:pPr>
      <w:hyperlink r:id="rId42">
        <w:r>
          <w:rPr>
            <w:color w:val="173C49"/>
            <w:u w:val="single"/>
          </w:rPr>
          <w:t xml:space="preserve">Клинические рекомендации Минздрава России. Простой герпес (ПГ) у взрослых, 2016 г.</w:t>
        </w:r>
      </w:hyperlink>
    </w:p>
    <w:p>
      <w:pPr>
        <w:spacing w:after="58"/>
      </w:pPr>
      <w:hyperlink r:id="rId43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Использование топических глюкокортикостероидов высокой активности в течение длительного времени при беременности может привести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подавлению функции 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внутриутробной задержке роста плода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тератогенному эффекту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увеличению уровня андренокортикотропного гормона у плода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внутриутробной задержке роста плода</w:t>
      </w:r>
    </w:p>
    <w:p>
      <w:pPr>
        <w:spacing w:after="58"/>
      </w:pPr>
      <w:r>
        <w:rPr>
          <w:b w:val="0"/>
          <w:i w:val="0"/>
        </w:rPr>
        <w:t>Согласно клиническим рекомендациям по Дерматовенерологии (2015 г.) длительное применение топических глюкокортикостероидов может привести к внутриутробной задержке роста плода.</w:t>
      </w:r>
    </w:p>
    <w:p>
      <w:pPr>
        <w:spacing w:after="58"/>
      </w:pPr>
      <w:hyperlink r:id="rId42">
        <w:r>
          <w:rPr>
            <w:color w:val="173C49"/>
            <w:u w:val="single"/>
          </w:rPr>
          <w:t xml:space="preserve">Клинические рекомендации Минздрава России. Простой герпес (ПГ) у взрослых, 2016 г.</w:t>
        </w:r>
      </w:hyperlink>
    </w:p>
    <w:p>
      <w:pPr>
        <w:spacing w:after="58"/>
      </w:pPr>
      <w:hyperlink r:id="rId4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Пимекролимус можно назначать детям с возраста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двух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двух месяцев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трех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одного месяца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трех месяцев</w:t>
      </w:r>
    </w:p>
    <w:p>
      <w:pPr>
        <w:spacing w:after="58"/>
      </w:pPr>
      <w:r>
        <w:rPr>
          <w:b w:val="0"/>
          <w:i w:val="0"/>
        </w:rPr>
        <w:t>Согласно клиническим рекомендациям пимекролимус необходимо назначать с трех месяцев.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Атопический дерматит, 2024 г.</w:t>
        </w:r>
      </w:hyperlink>
    </w:p>
    <w:p>
      <w:pPr>
        <w:spacing w:after="58"/>
      </w:pPr>
      <w:hyperlink r:id="rId44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Дерматовенерология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jpg"/><Relationship Id="rId21" Type="http://schemas.openxmlformats.org/officeDocument/2006/relationships/image" Target="media/image6.png"/><Relationship Id="rId22" Type="http://schemas.openxmlformats.org/officeDocument/2006/relationships/hyperlink" Target="https://library.mededtech.ru/rest/documents/KP265_24/" TargetMode="External"/><Relationship Id="rId23" Type="http://schemas.openxmlformats.org/officeDocument/2006/relationships/hyperlink" Target="https://library.mededtech.ru/rest/documents/KP265_24/#list_item_u2tean" TargetMode="External"/><Relationship Id="rId24" Type="http://schemas.openxmlformats.org/officeDocument/2006/relationships/hyperlink" Target="https://library.mededtech.ru/rest/documents/KP265_24/#list_item_5vh2gq" TargetMode="External"/><Relationship Id="rId25" Type="http://schemas.openxmlformats.org/officeDocument/2006/relationships/image" Target="media/image7.png"/><Relationship Id="rId26" Type="http://schemas.openxmlformats.org/officeDocument/2006/relationships/hyperlink" Target="https://library.mededtech.ru/rest/documents/KP492_2/" TargetMode="External"/><Relationship Id="rId27" Type="http://schemas.openxmlformats.org/officeDocument/2006/relationships/hyperlink" Target="https://library.mededtech.ru/rest/documents/KP492_2/index.html#list_item_t0hv3f" TargetMode="External"/><Relationship Id="rId28" Type="http://schemas.openxmlformats.org/officeDocument/2006/relationships/hyperlink" Target="https://library.mededtech.ru/rest/documents/ISBN9785970457931/?anchor=list_item_oajstc#list_item_oajstc" TargetMode="External"/><Relationship Id="rId29" Type="http://schemas.openxmlformats.org/officeDocument/2006/relationships/hyperlink" Target="https://library.mededtech.ru/rest/documents/ISBN9785970457085/?anchor=paragraph_gdudpe#paragraph_gdudpe" TargetMode="External"/><Relationship Id="rId30" Type="http://schemas.openxmlformats.org/officeDocument/2006/relationships/hyperlink" Target="https://library.mededtech.ru/rest/documents/KP265_24/#paragraph_c48vjf" TargetMode="External"/><Relationship Id="rId31" Type="http://schemas.openxmlformats.org/officeDocument/2006/relationships/hyperlink" Target="https://library.mededtech.ru/rest/documents/KP265_24/#paragraph_b1l343" TargetMode="External"/><Relationship Id="rId32" Type="http://schemas.openxmlformats.org/officeDocument/2006/relationships/hyperlink" Target="https://library.mededtech.ru/rest/documents/KP265_24/#list_item_o1s3bq" TargetMode="External"/><Relationship Id="rId33" Type="http://schemas.openxmlformats.org/officeDocument/2006/relationships/hyperlink" Target="https://library.mededtech.ru/rest/documents/KP265_24/#list_item_a91m6m" TargetMode="External"/><Relationship Id="rId34" Type="http://schemas.openxmlformats.org/officeDocument/2006/relationships/image" Target="media/image8.png"/><Relationship Id="rId35" Type="http://schemas.openxmlformats.org/officeDocument/2006/relationships/hyperlink" Target="https://library.mededtech.ru/rest/documents/KP265_24/#list_item_7clcq9" TargetMode="External"/><Relationship Id="rId36" Type="http://schemas.openxmlformats.org/officeDocument/2006/relationships/image" Target="media/image9.png"/><Relationship Id="rId37" Type="http://schemas.openxmlformats.org/officeDocument/2006/relationships/hyperlink" Target="https://library.mededtech.ru/rest/documents/KP492_2/index.html#paragraph_4kojbe" TargetMode="External"/><Relationship Id="rId38" Type="http://schemas.openxmlformats.org/officeDocument/2006/relationships/hyperlink" Target="https://library.mededtech.ru/rest/documents/KP492_2/index.html#paragraph_h1tg8o" TargetMode="External"/><Relationship Id="rId39" Type="http://schemas.openxmlformats.org/officeDocument/2006/relationships/hyperlink" Target="https://library.mededtech.ru/rest/documents/Herp_simp_adultpdf9/" TargetMode="External"/><Relationship Id="rId40" Type="http://schemas.openxmlformats.org/officeDocument/2006/relationships/hyperlink" Target="https://library.mededtech.ru/rest/documents/Herp_simp_adultpdf9/#list_item_l7oool" TargetMode="External"/><Relationship Id="rId41" Type="http://schemas.openxmlformats.org/officeDocument/2006/relationships/hyperlink" Target="https://library.mededtech.ru/rest/documents/KP265_24/#paragraph_t3b1s2" TargetMode="External"/><Relationship Id="rId42" Type="http://schemas.openxmlformats.org/officeDocument/2006/relationships/hyperlink" Target="https://library.mededtech.ru/rest/documents/cr_341" TargetMode="External"/><Relationship Id="rId43" Type="http://schemas.openxmlformats.org/officeDocument/2006/relationships/hyperlink" Target="https://library.mededtech.ru/rest/documents/cr_341/#paragraph_7kglo" TargetMode="External"/><Relationship Id="rId44" Type="http://schemas.openxmlformats.org/officeDocument/2006/relationships/hyperlink" Target="https://library.mededtech.ru/rest/documents/KP265_24/#list_item_7gfd7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